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Wohnungen</w:t>
            </w:r>
          </w:p>
          <w:p>
            <w:pPr>
              <w:spacing w:before="0" w:after="0"/>
            </w:pPr>
            <w:r>
              <w:t>alle Stockwerke</w:t>
            </w:r>
          </w:p>
          <w:p>
            <w:pPr>
              <w:spacing w:before="0" w:after="0"/>
            </w:pPr>
            <w:r>
              <w:t>alle Küchen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Antidröhnbeschichtung </w:t>
            </w:r>
          </w:p>
          <w:p>
            <w:pPr>
              <w:spacing w:before="0" w:after="0"/>
            </w:pPr>
            <w:r>
              <w:t>Spühlbecken</w:t>
            </w:r>
          </w:p>
          <w:p>
            <w:pPr>
              <w:spacing w:before="0" w:after="0"/>
            </w:pPr>
            <w:r>
              <w:t>schwarz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53954892" name="8abafc70-f8f9-11ef-afbc-7529209c77c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5026345" name="8abafc70-f8f9-11ef-afbc-7529209c77c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73042797" name="92028ac0-f8f9-11ef-a316-cdee7506437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7505005" name="92028ac0-f8f9-11ef-a316-cdee7506437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PAK: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jede Wohnung</w:t>
            </w:r>
          </w:p>
          <w:p>
            <w:pPr>
              <w:spacing w:before="0" w:after="0"/>
            </w:pPr>
            <w:r>
              <w:t>alle Stockwerke </w:t>
            </w:r>
          </w:p>
          <w:p>
            <w:pPr>
              <w:spacing w:before="0" w:after="0"/>
            </w:pPr>
            <w:r>
              <w:t>Wandschrank Gang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>grau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01094227" name="475549b0-f901-11ef-adbb-cd67b07ad5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6967986" name="475549b0-f901-11ef-adbb-cd67b07ad51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95321245" name="4eedb720-f901-11ef-8ba7-11feb85cf40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7628386" name="4eedb720-f901-11ef-8ba7-11feb85cf40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 27</w:t>
            </w:r>
          </w:p>
          <w:p>
            <w:pPr>
              <w:spacing w:before="0" w:after="0"/>
            </w:pPr>
            <w:r>
              <w:t>4.OG</w:t>
            </w:r>
          </w:p>
          <w:p>
            <w:pPr>
              <w:spacing w:before="0" w:after="0"/>
            </w:pPr>
            <w:r>
              <w:t>Wandschrank Gang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Cushion-Vinyl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>rot/braun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19770487" name="a6bbf620-f90a-11ef-8cb5-afdcd3b45a5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1762681" name="a6bbf620-f90a-11ef-8cb5-afdcd3b45a5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87919534" name="aa27a9d0-f90a-11ef-ae74-8bfd0d4375e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4382456" name="aa27a9d0-f90a-11ef-ae74-8bfd0d4375e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Balkone</w:t>
            </w:r>
          </w:p>
          <w:p>
            <w:pPr>
              <w:spacing w:before="0" w:after="0"/>
            </w:pPr>
            <w:r>
              <w:t>1.OG - 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Balkonbrüstung</w:t>
            </w:r>
          </w:p>
          <w:p>
            <w:pPr>
              <w:spacing w:before="0" w:after="0"/>
            </w:pPr>
            <w:r>
              <w:t>weiss/ grau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08441886" name="7e9e0460-f911-11ef-b484-a3260723de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8224190" name="7e9e0460-f911-11ef-b484-a3260723de13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381740046" name="89d01350-f911-11ef-b850-c7047ece9b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0874439" name="89d01350-f911-11ef-b850-c7047ece9b3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Küchen</w:t>
            </w:r>
          </w:p>
          <w:p>
            <w:pPr>
              <w:spacing w:before="0" w:after="0"/>
            </w:pPr>
            <w:r>
              <w:t>jede Wohnung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>Brandschutzplatte </w:t>
            </w:r>
          </w:p>
          <w:p>
            <w:pPr>
              <w:spacing w:before="0" w:after="0"/>
            </w:pPr>
            <w:r>
              <w:t>alter Herd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72276023" name="b0fba3d0-f9d0-11ef-84c0-df07f5e7ada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9660661" name="b0fba3d0-f9d0-11ef-84c0-df07f5e7adae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22150973" name="b42852b0-f9d0-11ef-969a-f93501398ba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7491367" name="b42852b0-f9d0-11ef-969a-f93501398bac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Küchen</w:t>
            </w:r>
          </w:p>
          <w:p>
            <w:pPr>
              <w:spacing w:before="0" w:after="0"/>
            </w:pPr>
            <w:r>
              <w:t>jede Wohnung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FL-Leuchte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9196442" name="1eeeb1f0-f9d3-11ef-a3bf-1fe89afce67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6571779" name="1eeeb1f0-f9d3-11ef-a3bf-1fe89afce67e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91029765" name="2366f3a0-f9d3-11ef-8e3f-f946edc8c80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8188791" name="2366f3a0-f9d3-11ef-8e3f-f946edc8c807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PCB:</w:t>
            </w:r>
          </w:p>
          <w:p>
            <w:pPr>
              <w:spacing w:before="0" w:after="0"/>
            </w:pPr>
            <w:r>
              <w:t>Quecksilber: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Elektrobuchse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90402958" name="8e5c15f0-f9d3-11ef-983a-8f178a34b95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8371093" name="8e5c15f0-f9d3-11ef-983a-8f178a34b95f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09622727" name="aa5b2390-f9d3-11ef-bebe-bbf81a03e34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0167050" name="aa5b2390-f9d3-11ef-bebe-bbf81a03e34d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G31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Keller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VM-26</w:t>
            </w:r>
          </w:p>
          <w:p>
            <w:pPr>
              <w:spacing w:before="0" w:after="0"/>
            </w:pPr>
            <w:r>
              <w:t>Rohrisolation </w:t>
            </w:r>
          </w:p>
          <w:p>
            <w:pPr>
              <w:spacing w:before="0" w:after="0"/>
            </w:pPr>
            <w:r>
              <w:t>Wasserleitungen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15925860" name="1dc74c20-f9d7-11ef-bc85-27e778b4a2d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9338909" name="1dc74c20-f9d7-11ef-bc85-27e778b4a2d0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76647663" name="20ff6cb0-f9d7-11ef-8dc9-616a32e3107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66064" name="20ff6cb0-f9d7-11ef-8dc9-616a32e3107e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FCKW: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ABZ 2.0</w:t>
          </w:r>
        </w:p>
        <w:p>
          <w:pPr>
            <w:spacing w:before="0" w:after="0"/>
          </w:pPr>
          <w:r>
            <w:t>198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